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09E5" w14:textId="77777777" w:rsidR="00B54395" w:rsidRPr="00A94FCC" w:rsidRDefault="00B54395" w:rsidP="009F49D8">
      <w:pPr>
        <w:pStyle w:val="Naslov1"/>
        <w:spacing w:before="0" w:line="30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/>
        <w:tblLook w:val="01E0" w:firstRow="1" w:lastRow="1" w:firstColumn="1" w:lastColumn="1" w:noHBand="0" w:noVBand="0"/>
      </w:tblPr>
      <w:tblGrid>
        <w:gridCol w:w="8630"/>
      </w:tblGrid>
      <w:tr w:rsidR="00B54395" w:rsidRPr="00A94FCC" w14:paraId="61EB028C" w14:textId="77777777" w:rsidTr="00B54395">
        <w:tc>
          <w:tcPr>
            <w:tcW w:w="8630" w:type="dxa"/>
            <w:shd w:val="clear" w:color="auto" w:fill="E2EFD9"/>
          </w:tcPr>
          <w:p w14:paraId="457A0612" w14:textId="77777777" w:rsidR="00B54395" w:rsidRPr="00A94FCC" w:rsidRDefault="00B54395" w:rsidP="009F49D8">
            <w:pPr>
              <w:shd w:val="clear" w:color="auto" w:fill="E2EFD9"/>
              <w:autoSpaceDE w:val="0"/>
              <w:autoSpaceDN w:val="0"/>
              <w:adjustRightInd w:val="0"/>
              <w:spacing w:after="0" w:line="300" w:lineRule="exact"/>
              <w:ind w:left="1080"/>
              <w:jc w:val="center"/>
              <w:rPr>
                <w:rFonts w:ascii="Arial" w:hAnsi="Arial" w:cs="Arial"/>
                <w:b/>
                <w:i/>
                <w:iCs/>
                <w:color w:val="000000"/>
                <w:lang w:eastAsia="sl-SI"/>
              </w:rPr>
            </w:pPr>
          </w:p>
          <w:p w14:paraId="215652DD" w14:textId="5E678C30" w:rsidR="00B54395" w:rsidRPr="00A94FCC" w:rsidRDefault="00B54395" w:rsidP="009F49D8">
            <w:pPr>
              <w:shd w:val="clear" w:color="auto" w:fill="E2EFD9"/>
              <w:autoSpaceDE w:val="0"/>
              <w:autoSpaceDN w:val="0"/>
              <w:adjustRightInd w:val="0"/>
              <w:spacing w:after="0" w:line="300" w:lineRule="exact"/>
              <w:ind w:left="1080"/>
              <w:jc w:val="center"/>
              <w:rPr>
                <w:rFonts w:ascii="Arial" w:hAnsi="Arial" w:cs="Arial"/>
                <w:b/>
                <w:i/>
                <w:iCs/>
                <w:color w:val="000000"/>
                <w:lang w:eastAsia="sl-SI"/>
              </w:rPr>
            </w:pPr>
            <w:r w:rsidRPr="00A94FCC">
              <w:rPr>
                <w:rFonts w:ascii="Arial" w:hAnsi="Arial" w:cs="Arial"/>
                <w:b/>
                <w:i/>
                <w:iCs/>
                <w:color w:val="000000"/>
                <w:lang w:eastAsia="sl-SI"/>
              </w:rPr>
              <w:t>TERMINSKI PLAN</w:t>
            </w:r>
          </w:p>
          <w:p w14:paraId="07B5BB9C" w14:textId="77777777" w:rsidR="00B54395" w:rsidRPr="00A94FCC" w:rsidRDefault="00B54395" w:rsidP="009F49D8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Arial" w:hAnsi="Arial" w:cs="Arial"/>
                <w:bCs/>
                <w:i/>
                <w:iCs/>
                <w:color w:val="000000"/>
                <w:lang w:eastAsia="sl-SI"/>
              </w:rPr>
            </w:pPr>
          </w:p>
        </w:tc>
      </w:tr>
    </w:tbl>
    <w:p w14:paraId="4B8B6238" w14:textId="77777777" w:rsidR="00B54395" w:rsidRPr="00A94FCC" w:rsidRDefault="00B54395" w:rsidP="009F49D8">
      <w:pPr>
        <w:pStyle w:val="Naslov1"/>
        <w:spacing w:before="0" w:line="300" w:lineRule="exact"/>
        <w:rPr>
          <w:rFonts w:ascii="Arial" w:hAnsi="Arial" w:cs="Arial"/>
          <w:sz w:val="22"/>
          <w:szCs w:val="22"/>
        </w:rPr>
      </w:pPr>
    </w:p>
    <w:p w14:paraId="01CE1063" w14:textId="77777777" w:rsidR="00DD64CB" w:rsidRPr="00A94FCC" w:rsidRDefault="00DD64CB" w:rsidP="00A94FCC">
      <w:pPr>
        <w:rPr>
          <w:rFonts w:ascii="Arial" w:hAnsi="Arial" w:cs="Arial"/>
        </w:rPr>
      </w:pPr>
    </w:p>
    <w:p w14:paraId="59575698" w14:textId="1113D928" w:rsidR="00DD64CB" w:rsidRPr="00124CEA" w:rsidRDefault="00DD64CB" w:rsidP="00864270">
      <w:pPr>
        <w:jc w:val="both"/>
        <w:rPr>
          <w:rFonts w:ascii="Arial" w:hAnsi="Arial" w:cs="Arial"/>
          <w:b/>
          <w:color w:val="000000"/>
          <w:lang w:eastAsia="sl-SI"/>
        </w:rPr>
      </w:pPr>
      <w:r w:rsidRPr="00124CEA">
        <w:rPr>
          <w:rFonts w:ascii="Arial" w:hAnsi="Arial" w:cs="Arial"/>
        </w:rPr>
        <w:t xml:space="preserve">Na </w:t>
      </w:r>
      <w:proofErr w:type="spellStart"/>
      <w:r w:rsidRPr="00124CEA">
        <w:rPr>
          <w:rFonts w:ascii="Arial" w:hAnsi="Arial" w:cs="Arial"/>
        </w:rPr>
        <w:t>podlagi</w:t>
      </w:r>
      <w:proofErr w:type="spellEnd"/>
      <w:r w:rsidRPr="00124CEA">
        <w:rPr>
          <w:rFonts w:ascii="Arial" w:hAnsi="Arial" w:cs="Arial"/>
        </w:rPr>
        <w:t xml:space="preserve"> </w:t>
      </w:r>
      <w:proofErr w:type="spellStart"/>
      <w:r w:rsidRPr="00124CEA">
        <w:rPr>
          <w:rFonts w:ascii="Arial" w:hAnsi="Arial" w:cs="Arial"/>
        </w:rPr>
        <w:t>naročila</w:t>
      </w:r>
      <w:proofErr w:type="spellEnd"/>
      <w:r w:rsidRPr="00124CEA">
        <w:rPr>
          <w:rFonts w:ascii="Arial" w:hAnsi="Arial" w:cs="Arial"/>
        </w:rPr>
        <w:t xml:space="preserve">, </w:t>
      </w:r>
      <w:proofErr w:type="spellStart"/>
      <w:r w:rsidRPr="00124CEA">
        <w:rPr>
          <w:rFonts w:ascii="Arial" w:hAnsi="Arial" w:cs="Arial"/>
        </w:rPr>
        <w:t>oznaka</w:t>
      </w:r>
      <w:proofErr w:type="spellEnd"/>
      <w:r w:rsidRPr="00124CEA">
        <w:rPr>
          <w:rFonts w:ascii="Arial" w:hAnsi="Arial" w:cs="Arial"/>
        </w:rPr>
        <w:t xml:space="preserve"> U430-21/2025 za </w:t>
      </w:r>
      <w:proofErr w:type="spellStart"/>
      <w:r w:rsidRPr="00124CEA">
        <w:rPr>
          <w:rFonts w:ascii="Arial" w:hAnsi="Arial" w:cs="Arial"/>
        </w:rPr>
        <w:t>oddajo</w:t>
      </w:r>
      <w:proofErr w:type="spellEnd"/>
      <w:r w:rsidRPr="00124CEA">
        <w:rPr>
          <w:rFonts w:ascii="Arial" w:hAnsi="Arial" w:cs="Arial"/>
        </w:rPr>
        <w:t xml:space="preserve"> </w:t>
      </w:r>
      <w:proofErr w:type="spellStart"/>
      <w:r w:rsidRPr="00124CEA">
        <w:rPr>
          <w:rFonts w:ascii="Arial" w:hAnsi="Arial" w:cs="Arial"/>
        </w:rPr>
        <w:t>storitev</w:t>
      </w:r>
      <w:proofErr w:type="spellEnd"/>
      <w:r w:rsidRPr="00124CEA">
        <w:rPr>
          <w:rFonts w:ascii="Arial" w:hAnsi="Arial" w:cs="Arial"/>
        </w:rPr>
        <w:t xml:space="preserve"> »</w:t>
      </w:r>
      <w:r w:rsidRPr="00124CEA">
        <w:rPr>
          <w:rFonts w:ascii="Arial" w:hAnsi="Arial" w:cs="Arial"/>
          <w:b/>
        </w:rPr>
        <w:t xml:space="preserve">IS </w:t>
      </w:r>
      <w:proofErr w:type="spellStart"/>
      <w:r w:rsidRPr="00124CEA">
        <w:rPr>
          <w:rFonts w:ascii="Arial" w:hAnsi="Arial" w:cs="Arial"/>
          <w:b/>
        </w:rPr>
        <w:t>Evidenca</w:t>
      </w:r>
      <w:proofErr w:type="spellEnd"/>
      <w:r w:rsidRPr="00124CEA">
        <w:rPr>
          <w:rFonts w:ascii="Arial" w:hAnsi="Arial" w:cs="Arial"/>
          <w:b/>
        </w:rPr>
        <w:t xml:space="preserve"> FFS</w:t>
      </w:r>
      <w:r w:rsidRPr="00124CEA">
        <w:rPr>
          <w:rFonts w:ascii="Arial" w:hAnsi="Arial" w:cs="Arial"/>
        </w:rPr>
        <w:t xml:space="preserve">«, </w:t>
      </w:r>
      <w:proofErr w:type="spellStart"/>
      <w:r w:rsidRPr="00124CEA">
        <w:rPr>
          <w:rFonts w:ascii="Arial" w:hAnsi="Arial" w:cs="Arial"/>
        </w:rPr>
        <w:t>podajamo</w:t>
      </w:r>
      <w:proofErr w:type="spellEnd"/>
      <w:r w:rsidRPr="00124CEA">
        <w:rPr>
          <w:rFonts w:ascii="Arial" w:hAnsi="Arial" w:cs="Arial"/>
        </w:rPr>
        <w:t xml:space="preserve"> </w:t>
      </w:r>
      <w:proofErr w:type="spellStart"/>
      <w:r w:rsidRPr="00124CEA">
        <w:rPr>
          <w:rFonts w:ascii="Arial" w:hAnsi="Arial" w:cs="Arial"/>
        </w:rPr>
        <w:t>naslednji</w:t>
      </w:r>
      <w:proofErr w:type="spellEnd"/>
      <w:r w:rsidRPr="00124CEA">
        <w:rPr>
          <w:rFonts w:ascii="Arial" w:hAnsi="Arial" w:cs="Arial"/>
        </w:rPr>
        <w:t xml:space="preserve"> </w:t>
      </w:r>
      <w:proofErr w:type="spellStart"/>
      <w:r w:rsidRPr="00124CEA">
        <w:rPr>
          <w:rFonts w:ascii="Arial" w:hAnsi="Arial" w:cs="Arial"/>
        </w:rPr>
        <w:t>terminski</w:t>
      </w:r>
      <w:proofErr w:type="spellEnd"/>
      <w:r w:rsidRPr="00124CEA">
        <w:rPr>
          <w:rFonts w:ascii="Arial" w:hAnsi="Arial" w:cs="Arial"/>
        </w:rPr>
        <w:t xml:space="preserve"> plan</w:t>
      </w:r>
      <w:r w:rsidRPr="00124CEA">
        <w:rPr>
          <w:rFonts w:ascii="Arial" w:hAnsi="Arial" w:cs="Arial"/>
          <w:b/>
          <w:color w:val="000000"/>
          <w:lang w:eastAsia="sl-SI"/>
        </w:rPr>
        <w:t>:</w:t>
      </w:r>
    </w:p>
    <w:p w14:paraId="06A1DAA5" w14:textId="77777777" w:rsidR="00DD64CB" w:rsidRPr="00124CEA" w:rsidRDefault="00DD64CB" w:rsidP="00A94FCC">
      <w:pPr>
        <w:rPr>
          <w:rFonts w:ascii="Arial" w:hAnsi="Arial" w:cs="Arial"/>
        </w:rPr>
      </w:pPr>
    </w:p>
    <w:p w14:paraId="0A4D92C2" w14:textId="77777777" w:rsidR="00DD64CB" w:rsidRPr="00A94FCC" w:rsidRDefault="00DD64CB" w:rsidP="00A94FCC">
      <w:pPr>
        <w:rPr>
          <w:rFonts w:ascii="Arial" w:hAnsi="Arial" w:cs="Arial"/>
          <w:lang w:val="pt-BR"/>
        </w:rPr>
      </w:pPr>
      <w:r w:rsidRPr="00A94FCC">
        <w:rPr>
          <w:rFonts w:ascii="Arial" w:hAnsi="Arial" w:cs="Arial"/>
          <w:lang w:val="pt-BR"/>
        </w:rPr>
        <w:t xml:space="preserve">________________________________  </w:t>
      </w:r>
    </w:p>
    <w:p w14:paraId="5D03D366" w14:textId="76CB6606" w:rsidR="00DD64CB" w:rsidRPr="00A94FCC" w:rsidRDefault="00DD64CB" w:rsidP="00A94FCC">
      <w:pPr>
        <w:rPr>
          <w:rFonts w:ascii="Arial" w:hAnsi="Arial" w:cs="Arial"/>
          <w:sz w:val="14"/>
          <w:szCs w:val="14"/>
          <w:lang w:val="pt-BR"/>
        </w:rPr>
      </w:pPr>
      <w:r w:rsidRPr="00A94FCC">
        <w:rPr>
          <w:rFonts w:ascii="Arial" w:hAnsi="Arial" w:cs="Arial"/>
          <w:sz w:val="14"/>
          <w:szCs w:val="14"/>
          <w:lang w:val="pt-BR"/>
        </w:rPr>
        <w:t>(ponudnik po tem JN U430-</w:t>
      </w:r>
      <w:r w:rsidR="00A94FCC">
        <w:rPr>
          <w:rFonts w:ascii="Arial" w:hAnsi="Arial" w:cs="Arial"/>
          <w:sz w:val="14"/>
          <w:szCs w:val="14"/>
          <w:lang w:val="pt-BR"/>
        </w:rPr>
        <w:t>21</w:t>
      </w:r>
      <w:r w:rsidRPr="00A94FCC">
        <w:rPr>
          <w:rFonts w:ascii="Arial" w:hAnsi="Arial" w:cs="Arial"/>
          <w:sz w:val="14"/>
          <w:szCs w:val="14"/>
          <w:lang w:val="pt-BR"/>
        </w:rPr>
        <w:t>/202</w:t>
      </w:r>
      <w:r w:rsidR="00A94FCC">
        <w:rPr>
          <w:rFonts w:ascii="Arial" w:hAnsi="Arial" w:cs="Arial"/>
          <w:sz w:val="14"/>
          <w:szCs w:val="14"/>
          <w:lang w:val="pt-BR"/>
        </w:rPr>
        <w:t>5</w:t>
      </w:r>
      <w:r w:rsidRPr="00A94FCC">
        <w:rPr>
          <w:rFonts w:ascii="Arial" w:hAnsi="Arial" w:cs="Arial"/>
          <w:sz w:val="14"/>
          <w:szCs w:val="14"/>
          <w:lang w:val="pt-BR"/>
        </w:rPr>
        <w:t>)</w:t>
      </w:r>
    </w:p>
    <w:p w14:paraId="76D1CF5C" w14:textId="77777777" w:rsidR="00DD64CB" w:rsidRPr="00A94FCC" w:rsidRDefault="00DD64CB" w:rsidP="00A94FCC">
      <w:pPr>
        <w:rPr>
          <w:rFonts w:ascii="Arial" w:hAnsi="Arial" w:cs="Arial"/>
          <w:lang w:val="pt-BR"/>
        </w:rPr>
      </w:pPr>
    </w:p>
    <w:p w14:paraId="03BFE24C" w14:textId="77777777" w:rsidR="005A6FF6" w:rsidRPr="00E47DAB" w:rsidRDefault="00E031EB" w:rsidP="001D13E9">
      <w:pPr>
        <w:jc w:val="both"/>
        <w:rPr>
          <w:rFonts w:ascii="Arial" w:hAnsi="Arial" w:cs="Arial"/>
          <w:lang w:val="sl-SI"/>
        </w:rPr>
      </w:pPr>
      <w:r w:rsidRPr="00E47DAB">
        <w:rPr>
          <w:rFonts w:ascii="Arial" w:hAnsi="Arial" w:cs="Arial"/>
          <w:lang w:val="sl-SI"/>
        </w:rPr>
        <w:t>Ponudnik podaja terminski plan izvedbe projekta, ki zajema vse faze razvoja, testiranja, uvedbe v produkcijo, izobraževanja ter začetnega vzdrževanja informacijskega sistema IS Evidenca FFS, skladno z razpisno dokumentacijo naročnika.</w:t>
      </w:r>
      <w:r w:rsidRPr="00E47DAB">
        <w:rPr>
          <w:rFonts w:ascii="Arial" w:hAnsi="Arial" w:cs="Arial"/>
          <w:lang w:val="sl-SI"/>
        </w:rPr>
        <w:br/>
      </w:r>
      <w:r w:rsidRPr="00E47DAB">
        <w:rPr>
          <w:rFonts w:ascii="Arial" w:hAnsi="Arial" w:cs="Arial"/>
          <w:lang w:val="sl-SI"/>
        </w:rPr>
        <w:br/>
        <w:t>Terminski plan je realen, izvedljiv in upošteva vse tehnične, organizacijske in časovne zahteve naročnika.</w:t>
      </w:r>
    </w:p>
    <w:p w14:paraId="73594011" w14:textId="1C759501" w:rsidR="005A6FF6" w:rsidRPr="001D13E9" w:rsidRDefault="00E031EB" w:rsidP="001D13E9">
      <w:pPr>
        <w:jc w:val="both"/>
        <w:rPr>
          <w:rFonts w:ascii="Arial" w:hAnsi="Arial" w:cs="Arial"/>
          <w:b/>
          <w:bCs/>
          <w:lang w:val="sl-SI"/>
        </w:rPr>
      </w:pPr>
      <w:r w:rsidRPr="001D13E9">
        <w:rPr>
          <w:rFonts w:ascii="Arial" w:hAnsi="Arial" w:cs="Arial"/>
          <w:b/>
          <w:bCs/>
          <w:lang w:val="sl-SI"/>
        </w:rPr>
        <w:t xml:space="preserve">TERMINSKI PLAN </w:t>
      </w:r>
    </w:p>
    <w:p w14:paraId="026C64D2" w14:textId="0A50626B" w:rsidR="006B6BA2" w:rsidRDefault="006B6BA2" w:rsidP="001D13E9">
      <w:pPr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Začetek projekta </w:t>
      </w:r>
      <w:r w:rsidR="001D13E9">
        <w:rPr>
          <w:rFonts w:ascii="Arial" w:hAnsi="Arial" w:cs="Arial"/>
          <w:lang w:val="sl-SI"/>
        </w:rPr>
        <w:t>predstavlja</w:t>
      </w:r>
      <w:r>
        <w:rPr>
          <w:rFonts w:ascii="Arial" w:hAnsi="Arial" w:cs="Arial"/>
          <w:lang w:val="sl-SI"/>
        </w:rPr>
        <w:t xml:space="preserve"> začetno točko p</w:t>
      </w:r>
      <w:r w:rsidR="00C11792">
        <w:rPr>
          <w:rFonts w:ascii="Arial" w:hAnsi="Arial" w:cs="Arial"/>
          <w:lang w:val="sl-SI"/>
        </w:rPr>
        <w:t xml:space="preserve">rojekta (T0) ob sklenitvi </w:t>
      </w:r>
      <w:r w:rsidR="001D13E9">
        <w:rPr>
          <w:rFonts w:ascii="Arial" w:hAnsi="Arial" w:cs="Arial"/>
          <w:lang w:val="sl-SI"/>
        </w:rPr>
        <w:t>okvirnega</w:t>
      </w:r>
      <w:r w:rsidR="00C11792">
        <w:rPr>
          <w:rFonts w:ascii="Arial" w:hAnsi="Arial" w:cs="Arial"/>
          <w:lang w:val="sl-SI"/>
        </w:rPr>
        <w:t xml:space="preserve"> </w:t>
      </w:r>
      <w:r w:rsidR="001D13E9">
        <w:rPr>
          <w:rFonts w:ascii="Arial" w:hAnsi="Arial" w:cs="Arial"/>
          <w:lang w:val="sl-SI"/>
        </w:rPr>
        <w:t>sporazuma</w:t>
      </w:r>
      <w:r w:rsidR="00C11792">
        <w:rPr>
          <w:rFonts w:ascii="Arial" w:hAnsi="Arial" w:cs="Arial"/>
          <w:lang w:val="sl-SI"/>
        </w:rPr>
        <w:t xml:space="preserve">. </w:t>
      </w:r>
      <w:r w:rsidR="00C11792" w:rsidRPr="002479AC">
        <w:rPr>
          <w:rFonts w:ascii="Arial" w:hAnsi="Arial" w:cs="Arial"/>
          <w:b/>
          <w:bCs/>
          <w:u w:val="single"/>
          <w:lang w:val="sl-SI"/>
        </w:rPr>
        <w:t xml:space="preserve">Čas za </w:t>
      </w:r>
      <w:r w:rsidR="00006FF5">
        <w:rPr>
          <w:rFonts w:ascii="Arial" w:hAnsi="Arial" w:cs="Arial"/>
          <w:b/>
          <w:bCs/>
          <w:u w:val="single"/>
          <w:lang w:val="sl-SI"/>
        </w:rPr>
        <w:t>vzpostavitev sistema (</w:t>
      </w:r>
      <w:r w:rsidR="00CF23E3">
        <w:rPr>
          <w:rFonts w:ascii="Arial" w:hAnsi="Arial" w:cs="Arial"/>
          <w:b/>
          <w:bCs/>
          <w:u w:val="single"/>
          <w:lang w:val="sl-SI"/>
        </w:rPr>
        <w:t>aktivnost</w:t>
      </w:r>
      <w:r w:rsidR="00006FF5">
        <w:rPr>
          <w:rFonts w:ascii="Arial" w:hAnsi="Arial" w:cs="Arial"/>
          <w:b/>
          <w:bCs/>
          <w:u w:val="single"/>
          <w:lang w:val="sl-SI"/>
        </w:rPr>
        <w:t xml:space="preserve"> A) </w:t>
      </w:r>
      <w:r w:rsidR="00C11792" w:rsidRPr="002479AC">
        <w:rPr>
          <w:rFonts w:ascii="Arial" w:hAnsi="Arial" w:cs="Arial"/>
          <w:b/>
          <w:bCs/>
          <w:u w:val="single"/>
          <w:lang w:val="sl-SI"/>
        </w:rPr>
        <w:t xml:space="preserve">je </w:t>
      </w:r>
      <w:r w:rsidR="002479AC" w:rsidRPr="002479AC">
        <w:rPr>
          <w:rFonts w:ascii="Arial" w:hAnsi="Arial" w:cs="Arial"/>
          <w:b/>
          <w:bCs/>
          <w:u w:val="single"/>
          <w:lang w:val="sl-SI"/>
        </w:rPr>
        <w:t>12</w:t>
      </w:r>
      <w:r w:rsidR="00C11792" w:rsidRPr="002479AC">
        <w:rPr>
          <w:rFonts w:ascii="Arial" w:hAnsi="Arial" w:cs="Arial"/>
          <w:b/>
          <w:bCs/>
          <w:u w:val="single"/>
          <w:lang w:val="sl-SI"/>
        </w:rPr>
        <w:t xml:space="preserve"> mesecev</w:t>
      </w:r>
      <w:r w:rsidR="00C11792">
        <w:rPr>
          <w:rFonts w:ascii="Arial" w:hAnsi="Arial" w:cs="Arial"/>
          <w:lang w:val="sl-SI"/>
        </w:rPr>
        <w:t xml:space="preserve"> od dneva podpisa okvirnega </w:t>
      </w:r>
      <w:r w:rsidR="001D13E9">
        <w:rPr>
          <w:rFonts w:ascii="Arial" w:hAnsi="Arial" w:cs="Arial"/>
          <w:lang w:val="sl-SI"/>
        </w:rPr>
        <w:t>sporazuma</w:t>
      </w:r>
      <w:r w:rsidR="00C11792">
        <w:rPr>
          <w:rFonts w:ascii="Arial" w:hAnsi="Arial" w:cs="Arial"/>
          <w:lang w:val="sl-SI"/>
        </w:rPr>
        <w:t xml:space="preserve"> (T0). Po izvedbi vz</w:t>
      </w:r>
      <w:r w:rsidR="00C42440">
        <w:rPr>
          <w:rFonts w:ascii="Arial" w:hAnsi="Arial" w:cs="Arial"/>
          <w:lang w:val="sl-SI"/>
        </w:rPr>
        <w:t xml:space="preserve">postavitve in začetku uporabe začne teči garancija in vzdrževanje. </w:t>
      </w:r>
    </w:p>
    <w:p w14:paraId="73C0B0D7" w14:textId="551972EB" w:rsidR="00C42440" w:rsidRPr="00AA766B" w:rsidRDefault="00C42440" w:rsidP="001D13E9">
      <w:pPr>
        <w:jc w:val="both"/>
        <w:rPr>
          <w:rFonts w:ascii="Arial" w:hAnsi="Arial" w:cs="Arial"/>
          <w:b/>
          <w:bCs/>
          <w:lang w:val="sl-SI"/>
        </w:rPr>
      </w:pPr>
      <w:r>
        <w:rPr>
          <w:rFonts w:ascii="Arial" w:hAnsi="Arial" w:cs="Arial"/>
          <w:lang w:val="sl-SI"/>
        </w:rPr>
        <w:t xml:space="preserve">V naslednji tabeli je naveden </w:t>
      </w:r>
      <w:r w:rsidRPr="001C2DA7">
        <w:rPr>
          <w:rFonts w:ascii="Arial" w:hAnsi="Arial" w:cs="Arial"/>
          <w:u w:val="single"/>
          <w:lang w:val="sl-SI"/>
        </w:rPr>
        <w:t xml:space="preserve">zgolj okvirni terminski </w:t>
      </w:r>
      <w:r w:rsidR="001D13E9" w:rsidRPr="001C2DA7">
        <w:rPr>
          <w:rFonts w:ascii="Arial" w:hAnsi="Arial" w:cs="Arial"/>
          <w:u w:val="single"/>
          <w:lang w:val="sl-SI"/>
        </w:rPr>
        <w:t>plan</w:t>
      </w:r>
      <w:r w:rsidRPr="001C2DA7">
        <w:rPr>
          <w:rFonts w:ascii="Arial" w:hAnsi="Arial" w:cs="Arial"/>
          <w:u w:val="single"/>
          <w:lang w:val="sl-SI"/>
        </w:rPr>
        <w:t xml:space="preserve"> aktivnosti</w:t>
      </w:r>
      <w:r>
        <w:rPr>
          <w:rFonts w:ascii="Arial" w:hAnsi="Arial" w:cs="Arial"/>
          <w:lang w:val="sl-SI"/>
        </w:rPr>
        <w:t xml:space="preserve"> na projektu, </w:t>
      </w:r>
      <w:r w:rsidRPr="001C2DA7">
        <w:rPr>
          <w:rFonts w:ascii="Arial" w:hAnsi="Arial" w:cs="Arial"/>
          <w:b/>
          <w:bCs/>
          <w:color w:val="FF0000"/>
          <w:lang w:val="sl-SI"/>
        </w:rPr>
        <w:t xml:space="preserve">izvajalec pripravi </w:t>
      </w:r>
      <w:r w:rsidR="008C2795" w:rsidRPr="001C2DA7">
        <w:rPr>
          <w:rFonts w:ascii="Arial" w:hAnsi="Arial" w:cs="Arial"/>
          <w:b/>
          <w:bCs/>
          <w:color w:val="FF0000"/>
          <w:lang w:val="sl-SI"/>
        </w:rPr>
        <w:t>dejanskega</w:t>
      </w:r>
      <w:r w:rsidR="00861BE9" w:rsidRPr="00861BE9">
        <w:rPr>
          <w:rFonts w:ascii="Arial" w:hAnsi="Arial" w:cs="Arial"/>
          <w:lang w:val="sl-SI"/>
        </w:rPr>
        <w:t xml:space="preserve"> tako</w:t>
      </w:r>
      <w:r w:rsidR="00861BE9">
        <w:rPr>
          <w:rFonts w:ascii="Arial" w:hAnsi="Arial" w:cs="Arial"/>
          <w:lang w:val="sl-SI"/>
        </w:rPr>
        <w:t xml:space="preserve">, da v spodnji tabeli popravi </w:t>
      </w:r>
      <w:r w:rsidR="00444331">
        <w:rPr>
          <w:rFonts w:ascii="Arial" w:hAnsi="Arial" w:cs="Arial"/>
          <w:lang w:val="sl-SI"/>
        </w:rPr>
        <w:t>opredelitev časa</w:t>
      </w:r>
      <w:r w:rsidR="008C2795" w:rsidRPr="00861BE9">
        <w:rPr>
          <w:rFonts w:ascii="Arial" w:hAnsi="Arial" w:cs="Arial"/>
          <w:lang w:val="sl-SI"/>
        </w:rPr>
        <w:t>:</w:t>
      </w:r>
      <w:r w:rsidR="008C2795" w:rsidRPr="00861BE9">
        <w:rPr>
          <w:rFonts w:ascii="Arial" w:hAnsi="Arial" w:cs="Arial"/>
          <w:b/>
          <w:bCs/>
          <w:lang w:val="sl-SI"/>
        </w:rPr>
        <w:t xml:space="preserve"> </w:t>
      </w:r>
    </w:p>
    <w:tbl>
      <w:tblPr>
        <w:tblStyle w:val="Tabelamrea"/>
        <w:tblW w:w="8642" w:type="dxa"/>
        <w:tblLook w:val="04A0" w:firstRow="1" w:lastRow="0" w:firstColumn="1" w:lastColumn="0" w:noHBand="0" w:noVBand="1"/>
      </w:tblPr>
      <w:tblGrid>
        <w:gridCol w:w="561"/>
        <w:gridCol w:w="4076"/>
        <w:gridCol w:w="1552"/>
        <w:gridCol w:w="1036"/>
        <w:gridCol w:w="1417"/>
      </w:tblGrid>
      <w:tr w:rsidR="007C0BFA" w:rsidRPr="000126A0" w14:paraId="34EC92DA" w14:textId="77777777" w:rsidTr="000126A0">
        <w:tc>
          <w:tcPr>
            <w:tcW w:w="561" w:type="dxa"/>
            <w:shd w:val="clear" w:color="auto" w:fill="EAF1DD" w:themeFill="accent3" w:themeFillTint="33"/>
          </w:tcPr>
          <w:p w14:paraId="3BD5E1B3" w14:textId="77777777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</w:p>
        </w:tc>
        <w:tc>
          <w:tcPr>
            <w:tcW w:w="4076" w:type="dxa"/>
            <w:shd w:val="clear" w:color="auto" w:fill="EAF1DD" w:themeFill="accent3" w:themeFillTint="33"/>
          </w:tcPr>
          <w:p w14:paraId="17407389" w14:textId="5B5F6F18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Aktivnost</w:t>
            </w:r>
          </w:p>
        </w:tc>
        <w:tc>
          <w:tcPr>
            <w:tcW w:w="1552" w:type="dxa"/>
            <w:shd w:val="clear" w:color="auto" w:fill="EAF1DD" w:themeFill="accent3" w:themeFillTint="33"/>
          </w:tcPr>
          <w:p w14:paraId="1E9D0AA4" w14:textId="05A51C6F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 xml:space="preserve">Trajanje </w:t>
            </w:r>
            <w:r w:rsidR="008C6D05" w:rsidRPr="000126A0">
              <w:rPr>
                <w:rFonts w:ascii="Arial" w:hAnsi="Arial" w:cs="Arial"/>
                <w:b/>
                <w:bCs/>
                <w:lang w:val="sl-SI"/>
              </w:rPr>
              <w:t>v mesecih</w:t>
            </w:r>
          </w:p>
        </w:tc>
        <w:tc>
          <w:tcPr>
            <w:tcW w:w="1036" w:type="dxa"/>
            <w:shd w:val="clear" w:color="auto" w:fill="EAF1DD" w:themeFill="accent3" w:themeFillTint="33"/>
          </w:tcPr>
          <w:p w14:paraId="09ADEE14" w14:textId="62F70C0E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Začetek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14:paraId="70932717" w14:textId="4D55485C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Zaključek</w:t>
            </w:r>
          </w:p>
        </w:tc>
      </w:tr>
      <w:tr w:rsidR="007C0BFA" w:rsidRPr="000126A0" w14:paraId="5ADB917C" w14:textId="77777777" w:rsidTr="000126A0">
        <w:tc>
          <w:tcPr>
            <w:tcW w:w="561" w:type="dxa"/>
            <w:shd w:val="clear" w:color="auto" w:fill="EAF1DD" w:themeFill="accent3" w:themeFillTint="33"/>
          </w:tcPr>
          <w:p w14:paraId="72CA81B2" w14:textId="5BC5DA8B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A</w:t>
            </w:r>
          </w:p>
        </w:tc>
        <w:tc>
          <w:tcPr>
            <w:tcW w:w="4076" w:type="dxa"/>
            <w:shd w:val="clear" w:color="auto" w:fill="EAF1DD" w:themeFill="accent3" w:themeFillTint="33"/>
          </w:tcPr>
          <w:p w14:paraId="5DDE8359" w14:textId="384EE70F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Vzpostavitev sistema</w:t>
            </w:r>
          </w:p>
        </w:tc>
        <w:tc>
          <w:tcPr>
            <w:tcW w:w="1552" w:type="dxa"/>
            <w:shd w:val="clear" w:color="auto" w:fill="EAF1DD" w:themeFill="accent3" w:themeFillTint="33"/>
          </w:tcPr>
          <w:p w14:paraId="3C61C692" w14:textId="77777777" w:rsidR="007C0BFA" w:rsidRPr="000126A0" w:rsidRDefault="007C0BFA" w:rsidP="00A94FCC">
            <w:pPr>
              <w:rPr>
                <w:rFonts w:ascii="Arial" w:hAnsi="Arial" w:cs="Arial"/>
                <w:b/>
                <w:bCs/>
                <w:lang w:val="sl-SI"/>
              </w:rPr>
            </w:pPr>
          </w:p>
        </w:tc>
        <w:tc>
          <w:tcPr>
            <w:tcW w:w="1036" w:type="dxa"/>
            <w:shd w:val="clear" w:color="auto" w:fill="EAF1DD" w:themeFill="accent3" w:themeFillTint="33"/>
          </w:tcPr>
          <w:p w14:paraId="0E0BB5B2" w14:textId="64C50E21" w:rsidR="007C0BFA" w:rsidRPr="000126A0" w:rsidRDefault="00B73434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T0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14:paraId="72461B4B" w14:textId="3581F9E7" w:rsidR="007C0BFA" w:rsidRPr="000126A0" w:rsidRDefault="00CA1FE4" w:rsidP="00A94FCC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T0+</w:t>
            </w:r>
            <w:r w:rsidR="00752D9B">
              <w:rPr>
                <w:rFonts w:ascii="Arial" w:hAnsi="Arial" w:cs="Arial"/>
                <w:b/>
                <w:bCs/>
                <w:lang w:val="sl-SI"/>
              </w:rPr>
              <w:t>12</w:t>
            </w:r>
          </w:p>
        </w:tc>
      </w:tr>
      <w:tr w:rsidR="00B73434" w:rsidRPr="00E47DAB" w14:paraId="3CA72724" w14:textId="77777777" w:rsidTr="000126A0">
        <w:tc>
          <w:tcPr>
            <w:tcW w:w="561" w:type="dxa"/>
          </w:tcPr>
          <w:p w14:paraId="7BC581E0" w14:textId="63E4556C" w:rsidR="00B73434" w:rsidRPr="00E47DAB" w:rsidRDefault="000C4056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A.1</w:t>
            </w:r>
          </w:p>
        </w:tc>
        <w:tc>
          <w:tcPr>
            <w:tcW w:w="4076" w:type="dxa"/>
          </w:tcPr>
          <w:p w14:paraId="6314674F" w14:textId="013B0CE1" w:rsidR="00D006D2" w:rsidRPr="00E47DAB" w:rsidRDefault="00D006D2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Zagon projekta (podpis pogodbe, vzpostavitev projektne skupine</w:t>
            </w:r>
            <w:r w:rsidR="00742285">
              <w:rPr>
                <w:rFonts w:ascii="Arial" w:hAnsi="Arial" w:cs="Arial"/>
                <w:lang w:val="sl-SI"/>
              </w:rPr>
              <w:t>, uvedba v delo</w:t>
            </w:r>
          </w:p>
        </w:tc>
        <w:tc>
          <w:tcPr>
            <w:tcW w:w="1552" w:type="dxa"/>
          </w:tcPr>
          <w:p w14:paraId="20CC2222" w14:textId="2A0D22FB" w:rsidR="00B73434" w:rsidRPr="00E47DAB" w:rsidRDefault="00EE7D41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0,5</w:t>
            </w:r>
          </w:p>
        </w:tc>
        <w:tc>
          <w:tcPr>
            <w:tcW w:w="1036" w:type="dxa"/>
          </w:tcPr>
          <w:p w14:paraId="5246436C" w14:textId="3B408776" w:rsidR="00B73434" w:rsidRPr="00E47DAB" w:rsidRDefault="00B73F5F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</w:t>
            </w:r>
          </w:p>
        </w:tc>
        <w:tc>
          <w:tcPr>
            <w:tcW w:w="1417" w:type="dxa"/>
          </w:tcPr>
          <w:p w14:paraId="6C95749A" w14:textId="2946CA2D" w:rsidR="00B73434" w:rsidRPr="00E47DAB" w:rsidRDefault="00B73F5F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</w:t>
            </w:r>
            <w:r w:rsidR="00A44070">
              <w:rPr>
                <w:rFonts w:ascii="Arial" w:hAnsi="Arial" w:cs="Arial"/>
                <w:lang w:val="sl-SI"/>
              </w:rPr>
              <w:t>+</w:t>
            </w:r>
            <w:r w:rsidR="008C2795">
              <w:rPr>
                <w:rFonts w:ascii="Arial" w:hAnsi="Arial" w:cs="Arial"/>
                <w:lang w:val="sl-SI"/>
              </w:rPr>
              <w:t>0,5</w:t>
            </w:r>
          </w:p>
        </w:tc>
      </w:tr>
      <w:tr w:rsidR="007C0BFA" w:rsidRPr="00E47DAB" w14:paraId="6D86C2E1" w14:textId="77777777" w:rsidTr="000126A0">
        <w:tc>
          <w:tcPr>
            <w:tcW w:w="561" w:type="dxa"/>
          </w:tcPr>
          <w:p w14:paraId="34693A4F" w14:textId="31249F20" w:rsidR="007C0BFA" w:rsidRPr="00E47DAB" w:rsidRDefault="007C0BFA" w:rsidP="00A94FCC">
            <w:pPr>
              <w:rPr>
                <w:rFonts w:ascii="Arial" w:hAnsi="Arial" w:cs="Arial"/>
                <w:lang w:val="sl-SI"/>
              </w:rPr>
            </w:pPr>
            <w:r w:rsidRPr="00E47DAB">
              <w:rPr>
                <w:rFonts w:ascii="Arial" w:hAnsi="Arial" w:cs="Arial"/>
                <w:lang w:val="sl-SI"/>
              </w:rPr>
              <w:t>A.</w:t>
            </w:r>
            <w:r w:rsidR="000C4056">
              <w:rPr>
                <w:rFonts w:ascii="Arial" w:hAnsi="Arial" w:cs="Arial"/>
                <w:lang w:val="sl-SI"/>
              </w:rPr>
              <w:t>2</w:t>
            </w:r>
          </w:p>
        </w:tc>
        <w:tc>
          <w:tcPr>
            <w:tcW w:w="4076" w:type="dxa"/>
          </w:tcPr>
          <w:p w14:paraId="43EEB0A1" w14:textId="617AF5C5" w:rsidR="007C0BFA" w:rsidRPr="00E47DAB" w:rsidRDefault="00E47DAB" w:rsidP="00A94FCC">
            <w:pPr>
              <w:rPr>
                <w:rFonts w:ascii="Arial" w:hAnsi="Arial" w:cs="Arial"/>
                <w:lang w:val="sl-SI"/>
              </w:rPr>
            </w:pPr>
            <w:r w:rsidRPr="00E47DAB">
              <w:rPr>
                <w:rFonts w:ascii="Arial" w:hAnsi="Arial" w:cs="Arial"/>
                <w:lang w:val="sl-SI"/>
              </w:rPr>
              <w:t>Izdelav</w:t>
            </w:r>
            <w:r w:rsidR="00A504E6">
              <w:rPr>
                <w:rFonts w:ascii="Arial" w:hAnsi="Arial" w:cs="Arial"/>
                <w:lang w:val="sl-SI"/>
              </w:rPr>
              <w:t>a</w:t>
            </w:r>
            <w:r w:rsidR="002820D4" w:rsidRPr="00E47DAB">
              <w:rPr>
                <w:rFonts w:ascii="Arial" w:hAnsi="Arial" w:cs="Arial"/>
                <w:lang w:val="sl-SI"/>
              </w:rPr>
              <w:t xml:space="preserve"> </w:t>
            </w:r>
            <w:r w:rsidR="003B57F2" w:rsidRPr="00E47DAB">
              <w:rPr>
                <w:rFonts w:ascii="Arial" w:hAnsi="Arial" w:cs="Arial"/>
                <w:lang w:val="sl-SI"/>
              </w:rPr>
              <w:t>PZI</w:t>
            </w:r>
          </w:p>
        </w:tc>
        <w:tc>
          <w:tcPr>
            <w:tcW w:w="1552" w:type="dxa"/>
          </w:tcPr>
          <w:p w14:paraId="36FAF8B7" w14:textId="494F60E3" w:rsidR="007C0BFA" w:rsidRPr="00E47DAB" w:rsidRDefault="000C4056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5,5</w:t>
            </w:r>
          </w:p>
        </w:tc>
        <w:tc>
          <w:tcPr>
            <w:tcW w:w="1036" w:type="dxa"/>
          </w:tcPr>
          <w:p w14:paraId="5524515B" w14:textId="37CA7719" w:rsidR="007C0BFA" w:rsidRPr="00E47DAB" w:rsidRDefault="008C6D05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T0+</w:t>
            </w:r>
            <w:r w:rsidR="008C2795">
              <w:rPr>
                <w:rFonts w:ascii="Arial" w:hAnsi="Arial" w:cs="Arial"/>
                <w:lang w:val="sl-SI"/>
              </w:rPr>
              <w:t>0,5</w:t>
            </w:r>
          </w:p>
        </w:tc>
        <w:tc>
          <w:tcPr>
            <w:tcW w:w="1417" w:type="dxa"/>
          </w:tcPr>
          <w:p w14:paraId="6D51F7D5" w14:textId="4AC5EB0A" w:rsidR="007C0BFA" w:rsidRPr="00E47DAB" w:rsidRDefault="008C6D05" w:rsidP="00A94FCC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T0+</w:t>
            </w:r>
            <w:r w:rsidR="00B544E2">
              <w:rPr>
                <w:rFonts w:ascii="Arial" w:hAnsi="Arial" w:cs="Arial"/>
                <w:lang w:val="sl-SI"/>
              </w:rPr>
              <w:t>6</w:t>
            </w:r>
          </w:p>
        </w:tc>
      </w:tr>
      <w:tr w:rsidR="00E50AB3" w:rsidRPr="00E47DAB" w14:paraId="21A7E034" w14:textId="77777777" w:rsidTr="000126A0">
        <w:tc>
          <w:tcPr>
            <w:tcW w:w="561" w:type="dxa"/>
          </w:tcPr>
          <w:p w14:paraId="75654DC7" w14:textId="296DF0AA" w:rsidR="00E50AB3" w:rsidRPr="00E47DAB" w:rsidRDefault="006B4CBC" w:rsidP="00E50AB3">
            <w:pPr>
              <w:rPr>
                <w:rFonts w:ascii="Arial" w:hAnsi="Arial" w:cs="Arial"/>
                <w:lang w:val="sl-SI"/>
              </w:rPr>
            </w:pPr>
            <w:r w:rsidRPr="00E47DAB">
              <w:rPr>
                <w:rFonts w:ascii="Arial" w:hAnsi="Arial" w:cs="Arial"/>
                <w:lang w:val="sl-SI"/>
              </w:rPr>
              <w:t>A.</w:t>
            </w:r>
            <w:r>
              <w:rPr>
                <w:rFonts w:ascii="Arial" w:hAnsi="Arial" w:cs="Arial"/>
                <w:lang w:val="sl-SI"/>
              </w:rPr>
              <w:t>3</w:t>
            </w:r>
          </w:p>
        </w:tc>
        <w:tc>
          <w:tcPr>
            <w:tcW w:w="4076" w:type="dxa"/>
          </w:tcPr>
          <w:p w14:paraId="4A65D35D" w14:textId="0BF93CAC" w:rsidR="00E50AB3" w:rsidRPr="00E47DAB" w:rsidRDefault="00E50AB3" w:rsidP="00E50AB3">
            <w:pPr>
              <w:rPr>
                <w:rFonts w:ascii="Arial" w:hAnsi="Arial" w:cs="Arial"/>
                <w:lang w:val="sl-SI"/>
              </w:rPr>
            </w:pPr>
            <w:r w:rsidRPr="00E47DAB">
              <w:rPr>
                <w:rFonts w:ascii="Arial" w:hAnsi="Arial" w:cs="Arial"/>
                <w:lang w:val="sl-SI"/>
              </w:rPr>
              <w:t>Izvedba IS Evidenca FFS</w:t>
            </w:r>
            <w:r w:rsidR="006B4CBC" w:rsidRPr="00E47DAB">
              <w:rPr>
                <w:rFonts w:ascii="Arial" w:hAnsi="Arial" w:cs="Arial"/>
                <w:lang w:val="sl-SI"/>
              </w:rPr>
              <w:t xml:space="preserve"> v produkcijsko okolje  </w:t>
            </w:r>
          </w:p>
        </w:tc>
        <w:tc>
          <w:tcPr>
            <w:tcW w:w="1552" w:type="dxa"/>
          </w:tcPr>
          <w:p w14:paraId="3F6A6B3B" w14:textId="04394436" w:rsidR="00E50AB3" w:rsidRDefault="0068716C" w:rsidP="00E50AB3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5</w:t>
            </w:r>
          </w:p>
        </w:tc>
        <w:tc>
          <w:tcPr>
            <w:tcW w:w="1036" w:type="dxa"/>
          </w:tcPr>
          <w:p w14:paraId="70A0851B" w14:textId="5AA5F2D8" w:rsidR="00E50AB3" w:rsidRDefault="00184B7A" w:rsidP="00E50AB3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T0+6</w:t>
            </w:r>
          </w:p>
        </w:tc>
        <w:tc>
          <w:tcPr>
            <w:tcW w:w="1417" w:type="dxa"/>
          </w:tcPr>
          <w:p w14:paraId="591F525F" w14:textId="5E18344D" w:rsidR="00E50AB3" w:rsidRDefault="00184B7A" w:rsidP="00E50AB3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T0+</w:t>
            </w:r>
            <w:r w:rsidR="0068716C">
              <w:rPr>
                <w:rFonts w:ascii="Arial" w:hAnsi="Arial" w:cs="Arial"/>
                <w:lang w:val="sl-SI"/>
              </w:rPr>
              <w:t>11</w:t>
            </w:r>
          </w:p>
        </w:tc>
      </w:tr>
      <w:tr w:rsidR="00E50AB3" w:rsidRPr="00E47DAB" w14:paraId="36ADAEC0" w14:textId="77777777" w:rsidTr="000126A0">
        <w:tc>
          <w:tcPr>
            <w:tcW w:w="561" w:type="dxa"/>
          </w:tcPr>
          <w:p w14:paraId="7ED2CEFB" w14:textId="0F43F1C9" w:rsidR="00E50AB3" w:rsidRPr="00E47DAB" w:rsidRDefault="00E50AB3" w:rsidP="00E50AB3">
            <w:pPr>
              <w:rPr>
                <w:rFonts w:ascii="Arial" w:hAnsi="Arial" w:cs="Arial"/>
                <w:lang w:val="sl-SI"/>
              </w:rPr>
            </w:pPr>
            <w:r w:rsidRPr="00E47DAB">
              <w:rPr>
                <w:rFonts w:ascii="Arial" w:hAnsi="Arial" w:cs="Arial"/>
                <w:lang w:val="sl-SI"/>
              </w:rPr>
              <w:t>A.</w:t>
            </w:r>
            <w:r w:rsidR="00640ACA">
              <w:rPr>
                <w:rFonts w:ascii="Arial" w:hAnsi="Arial" w:cs="Arial"/>
                <w:lang w:val="sl-SI"/>
              </w:rPr>
              <w:t>4</w:t>
            </w:r>
          </w:p>
        </w:tc>
        <w:tc>
          <w:tcPr>
            <w:tcW w:w="4076" w:type="dxa"/>
          </w:tcPr>
          <w:p w14:paraId="785B6B37" w14:textId="504CC7E6" w:rsidR="00E50AB3" w:rsidRPr="00E47DAB" w:rsidRDefault="00E50AB3" w:rsidP="00E50AB3">
            <w:pPr>
              <w:rPr>
                <w:rFonts w:ascii="Arial" w:hAnsi="Arial" w:cs="Arial"/>
                <w:lang w:val="sl-SI"/>
              </w:rPr>
            </w:pPr>
            <w:r w:rsidRPr="00E47DAB">
              <w:rPr>
                <w:rFonts w:ascii="Arial" w:hAnsi="Arial" w:cs="Arial"/>
                <w:lang w:val="sl-SI"/>
              </w:rPr>
              <w:t>Usposabljanje uporabnikov</w:t>
            </w:r>
            <w:r w:rsidR="0068716C">
              <w:rPr>
                <w:rFonts w:ascii="Arial" w:hAnsi="Arial" w:cs="Arial"/>
                <w:lang w:val="sl-SI"/>
              </w:rPr>
              <w:t xml:space="preserve"> in </w:t>
            </w:r>
            <w:r w:rsidR="00AE2FD3">
              <w:rPr>
                <w:rFonts w:ascii="Arial" w:hAnsi="Arial" w:cs="Arial"/>
                <w:lang w:val="sl-SI"/>
              </w:rPr>
              <w:t>pričetek operativne uporabe</w:t>
            </w:r>
            <w:r w:rsidR="0068716C" w:rsidRPr="00E47DAB">
              <w:rPr>
                <w:rFonts w:ascii="Arial" w:hAnsi="Arial" w:cs="Arial"/>
                <w:lang w:val="sl-SI"/>
              </w:rPr>
              <w:t xml:space="preserve"> IS Evidenca FFS</w:t>
            </w:r>
          </w:p>
        </w:tc>
        <w:tc>
          <w:tcPr>
            <w:tcW w:w="1552" w:type="dxa"/>
          </w:tcPr>
          <w:p w14:paraId="662D1CE2" w14:textId="03F135EB" w:rsidR="00E50AB3" w:rsidRPr="00E47DAB" w:rsidRDefault="0019529E" w:rsidP="00E50AB3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1</w:t>
            </w:r>
          </w:p>
        </w:tc>
        <w:tc>
          <w:tcPr>
            <w:tcW w:w="1036" w:type="dxa"/>
          </w:tcPr>
          <w:p w14:paraId="6BB9E656" w14:textId="523939F5" w:rsidR="00E50AB3" w:rsidRPr="00E47DAB" w:rsidRDefault="00E50AB3" w:rsidP="00E50AB3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T0+11</w:t>
            </w:r>
          </w:p>
        </w:tc>
        <w:tc>
          <w:tcPr>
            <w:tcW w:w="1417" w:type="dxa"/>
          </w:tcPr>
          <w:p w14:paraId="55C66215" w14:textId="45DA9C94" w:rsidR="00E50AB3" w:rsidRPr="00E47DAB" w:rsidRDefault="00E50AB3" w:rsidP="00E50AB3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T0+12</w:t>
            </w:r>
          </w:p>
        </w:tc>
      </w:tr>
      <w:tr w:rsidR="004222CB" w:rsidRPr="000126A0" w14:paraId="13252ADC" w14:textId="77777777" w:rsidTr="0010423F">
        <w:tc>
          <w:tcPr>
            <w:tcW w:w="561" w:type="dxa"/>
            <w:shd w:val="clear" w:color="auto" w:fill="EAF1DD" w:themeFill="accent3" w:themeFillTint="33"/>
          </w:tcPr>
          <w:p w14:paraId="438AC57D" w14:textId="20B8CADE" w:rsidR="004222CB" w:rsidRPr="000126A0" w:rsidRDefault="004222CB" w:rsidP="00E50AB3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>B</w:t>
            </w:r>
          </w:p>
        </w:tc>
        <w:tc>
          <w:tcPr>
            <w:tcW w:w="4076" w:type="dxa"/>
            <w:shd w:val="clear" w:color="auto" w:fill="EAF1DD" w:themeFill="accent3" w:themeFillTint="33"/>
          </w:tcPr>
          <w:p w14:paraId="3DC719D0" w14:textId="3DDF5415" w:rsidR="004222CB" w:rsidRPr="000126A0" w:rsidRDefault="004222CB" w:rsidP="00E50AB3">
            <w:pPr>
              <w:rPr>
                <w:rFonts w:ascii="Arial" w:hAnsi="Arial" w:cs="Arial"/>
                <w:b/>
                <w:bCs/>
                <w:lang w:val="sl-SI"/>
              </w:rPr>
            </w:pPr>
            <w:r w:rsidRPr="000126A0">
              <w:rPr>
                <w:rFonts w:ascii="Arial" w:hAnsi="Arial" w:cs="Arial"/>
                <w:b/>
                <w:bCs/>
                <w:lang w:val="sl-SI"/>
              </w:rPr>
              <w:t xml:space="preserve">Vzdrževanje </w:t>
            </w:r>
            <w:r w:rsidR="00814468">
              <w:rPr>
                <w:rFonts w:ascii="Arial" w:hAnsi="Arial" w:cs="Arial"/>
                <w:b/>
                <w:bCs/>
                <w:lang w:val="sl-SI"/>
              </w:rPr>
              <w:t>in</w:t>
            </w:r>
            <w:r w:rsidRPr="000126A0">
              <w:rPr>
                <w:rFonts w:ascii="Arial" w:hAnsi="Arial" w:cs="Arial"/>
                <w:b/>
                <w:bCs/>
                <w:lang w:val="sl-SI"/>
              </w:rPr>
              <w:t xml:space="preserve"> nadgradnj</w:t>
            </w:r>
            <w:r w:rsidR="00814468">
              <w:rPr>
                <w:rFonts w:ascii="Arial" w:hAnsi="Arial" w:cs="Arial"/>
                <w:b/>
                <w:bCs/>
                <w:lang w:val="sl-SI"/>
              </w:rPr>
              <w:t>e</w:t>
            </w:r>
          </w:p>
        </w:tc>
        <w:tc>
          <w:tcPr>
            <w:tcW w:w="4005" w:type="dxa"/>
            <w:gridSpan w:val="3"/>
            <w:shd w:val="clear" w:color="auto" w:fill="EAF1DD" w:themeFill="accent3" w:themeFillTint="33"/>
          </w:tcPr>
          <w:p w14:paraId="0436F932" w14:textId="52E65AF3" w:rsidR="004222CB" w:rsidRPr="000126A0" w:rsidRDefault="004222CB" w:rsidP="00E50AB3">
            <w:pPr>
              <w:rPr>
                <w:rFonts w:ascii="Arial" w:hAnsi="Arial" w:cs="Arial"/>
                <w:b/>
                <w:bCs/>
                <w:lang w:val="sl-SI"/>
              </w:rPr>
            </w:pPr>
            <w:r>
              <w:rPr>
                <w:rFonts w:ascii="Arial" w:hAnsi="Arial" w:cs="Arial"/>
                <w:b/>
                <w:bCs/>
                <w:lang w:val="sl-SI"/>
              </w:rPr>
              <w:t>Od zaključka A.4. do 31. 12. 2027</w:t>
            </w:r>
          </w:p>
        </w:tc>
      </w:tr>
    </w:tbl>
    <w:p w14:paraId="5FEAEC6F" w14:textId="77777777" w:rsidR="00A94FCC" w:rsidRPr="00E47DAB" w:rsidRDefault="00A94FCC" w:rsidP="00A94FCC">
      <w:pPr>
        <w:rPr>
          <w:rFonts w:ascii="Arial" w:hAnsi="Arial" w:cs="Arial"/>
          <w:lang w:val="sl-SI"/>
        </w:rPr>
      </w:pPr>
    </w:p>
    <w:p w14:paraId="42EF17BB" w14:textId="65F76AF7" w:rsidR="005A6FF6" w:rsidRPr="001D13E9" w:rsidRDefault="00E031EB" w:rsidP="00A94FCC">
      <w:pPr>
        <w:rPr>
          <w:rFonts w:ascii="Arial" w:hAnsi="Arial" w:cs="Arial"/>
          <w:b/>
          <w:bCs/>
          <w:lang w:val="sl-SI"/>
        </w:rPr>
      </w:pPr>
      <w:r w:rsidRPr="001D13E9">
        <w:rPr>
          <w:rFonts w:ascii="Arial" w:hAnsi="Arial" w:cs="Arial"/>
          <w:b/>
          <w:bCs/>
          <w:lang w:val="sl-SI"/>
        </w:rPr>
        <w:lastRenderedPageBreak/>
        <w:t>IZJAVA PONUDNIKA</w:t>
      </w:r>
    </w:p>
    <w:p w14:paraId="696E4A48" w14:textId="77777777" w:rsidR="005A6FF6" w:rsidRPr="00E47DAB" w:rsidRDefault="00E031EB" w:rsidP="001D13E9">
      <w:pPr>
        <w:jc w:val="both"/>
        <w:rPr>
          <w:rFonts w:ascii="Arial" w:hAnsi="Arial" w:cs="Arial"/>
          <w:lang w:val="sl-SI"/>
        </w:rPr>
      </w:pPr>
      <w:r w:rsidRPr="00E47DAB">
        <w:rPr>
          <w:rFonts w:ascii="Arial" w:hAnsi="Arial" w:cs="Arial"/>
          <w:lang w:val="sl-SI"/>
        </w:rPr>
        <w:t>Izjavljamo, da je predloženi terminski plan resničen, izvedljiv in usklajen z zahtevami razpisne dokumentacije ter da bomo projekt izvajali skladno z navedenimi roki.</w:t>
      </w:r>
    </w:p>
    <w:p w14:paraId="472494D5" w14:textId="77777777" w:rsidR="005A6FF6" w:rsidRPr="00A94FCC" w:rsidRDefault="00E031EB" w:rsidP="00A94FCC">
      <w:pPr>
        <w:rPr>
          <w:rFonts w:ascii="Arial" w:hAnsi="Arial" w:cs="Arial"/>
          <w:lang w:val="sv-SE"/>
        </w:rPr>
      </w:pPr>
      <w:r w:rsidRPr="00E47DAB">
        <w:rPr>
          <w:rFonts w:ascii="Arial" w:hAnsi="Arial" w:cs="Arial"/>
          <w:lang w:val="sl-SI"/>
        </w:rPr>
        <w:t>Kraj: _______________________</w:t>
      </w:r>
      <w:r w:rsidRPr="00E47DAB">
        <w:rPr>
          <w:rFonts w:ascii="Arial" w:hAnsi="Arial" w:cs="Arial"/>
          <w:lang w:val="sl-SI"/>
        </w:rPr>
        <w:br/>
        <w:t>Datum: _______________________</w:t>
      </w:r>
      <w:r w:rsidRPr="00E47DAB">
        <w:rPr>
          <w:rFonts w:ascii="Arial" w:hAnsi="Arial" w:cs="Arial"/>
          <w:lang w:val="sl-SI"/>
        </w:rPr>
        <w:br/>
      </w:r>
      <w:r w:rsidRPr="00E47DAB">
        <w:rPr>
          <w:rFonts w:ascii="Arial" w:hAnsi="Arial" w:cs="Arial"/>
          <w:lang w:val="sl-SI"/>
        </w:rPr>
        <w:br/>
        <w:t>Odgovorna oseba ponudnika:</w:t>
      </w:r>
      <w:r w:rsidRPr="00E47DAB">
        <w:rPr>
          <w:rFonts w:ascii="Arial" w:hAnsi="Arial" w:cs="Arial"/>
          <w:lang w:val="sl-SI"/>
        </w:rPr>
        <w:br/>
      </w:r>
      <w:r w:rsidRPr="00E47DAB">
        <w:rPr>
          <w:rFonts w:ascii="Arial" w:hAnsi="Arial" w:cs="Arial"/>
          <w:lang w:val="sl-SI"/>
        </w:rPr>
        <w:br/>
        <w:t>_______________________________</w:t>
      </w:r>
      <w:r w:rsidRPr="00E47DAB">
        <w:rPr>
          <w:rFonts w:ascii="Arial" w:hAnsi="Arial" w:cs="Arial"/>
          <w:lang w:val="sl-SI"/>
        </w:rPr>
        <w:br/>
      </w:r>
      <w:r w:rsidRPr="00A94FCC">
        <w:rPr>
          <w:rFonts w:ascii="Arial" w:hAnsi="Arial" w:cs="Arial"/>
          <w:lang w:val="sv-SE"/>
        </w:rPr>
        <w:t>(ime in priimek, podpis, žig)</w:t>
      </w:r>
    </w:p>
    <w:sectPr w:rsidR="005A6FF6" w:rsidRPr="00A94FCC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98AD5" w14:textId="77777777" w:rsidR="0062309A" w:rsidRDefault="0062309A" w:rsidP="00372B82">
      <w:pPr>
        <w:spacing w:after="0" w:line="240" w:lineRule="auto"/>
      </w:pPr>
      <w:r>
        <w:separator/>
      </w:r>
    </w:p>
  </w:endnote>
  <w:endnote w:type="continuationSeparator" w:id="0">
    <w:p w14:paraId="0642EA21" w14:textId="77777777" w:rsidR="0062309A" w:rsidRDefault="0062309A" w:rsidP="00372B82">
      <w:pPr>
        <w:spacing w:after="0" w:line="240" w:lineRule="auto"/>
      </w:pPr>
      <w:r>
        <w:continuationSeparator/>
      </w:r>
    </w:p>
  </w:endnote>
  <w:endnote w:type="continuationNotice" w:id="1">
    <w:p w14:paraId="762ED374" w14:textId="77777777" w:rsidR="0062309A" w:rsidRDefault="006230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3E2E" w14:textId="77777777" w:rsidR="00124CEA" w:rsidRDefault="00124C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E4B6D" w14:textId="77777777" w:rsidR="00124CEA" w:rsidRDefault="00124CEA" w:rsidP="00124CEA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  <w:r>
      <w:rPr>
        <w:noProof/>
        <w:sz w:val="16"/>
      </w:rPr>
      <w:drawing>
        <wp:inline distT="0" distB="0" distL="0" distR="0" wp14:anchorId="26407BED" wp14:editId="12DEF929">
          <wp:extent cx="2877820" cy="286385"/>
          <wp:effectExtent l="0" t="0" r="0" b="0"/>
          <wp:docPr id="92291800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F3A4D2" w14:textId="77777777" w:rsidR="00124CEA" w:rsidRDefault="00124C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F3056" w14:textId="77777777" w:rsidR="00124CEA" w:rsidRDefault="00124C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1A5EA" w14:textId="77777777" w:rsidR="0062309A" w:rsidRDefault="0062309A" w:rsidP="00372B82">
      <w:pPr>
        <w:spacing w:after="0" w:line="240" w:lineRule="auto"/>
      </w:pPr>
      <w:r>
        <w:separator/>
      </w:r>
    </w:p>
  </w:footnote>
  <w:footnote w:type="continuationSeparator" w:id="0">
    <w:p w14:paraId="76A49CE9" w14:textId="77777777" w:rsidR="0062309A" w:rsidRDefault="0062309A" w:rsidP="00372B82">
      <w:pPr>
        <w:spacing w:after="0" w:line="240" w:lineRule="auto"/>
      </w:pPr>
      <w:r>
        <w:continuationSeparator/>
      </w:r>
    </w:p>
  </w:footnote>
  <w:footnote w:type="continuationNotice" w:id="1">
    <w:p w14:paraId="27775A24" w14:textId="77777777" w:rsidR="0062309A" w:rsidRDefault="006230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333D8" w14:textId="77777777" w:rsidR="00124CEA" w:rsidRDefault="00124C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0A94" w14:textId="0D806D48" w:rsidR="00372B82" w:rsidRPr="00A504E6" w:rsidRDefault="00372B82" w:rsidP="00372B82">
    <w:pPr>
      <w:pStyle w:val="Glava"/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sz w:val="16"/>
        <w:szCs w:val="16"/>
      </w:rPr>
    </w:pPr>
    <w:proofErr w:type="spellStart"/>
    <w:r w:rsidRPr="00A504E6">
      <w:rPr>
        <w:rFonts w:ascii="Arial" w:hAnsi="Arial" w:cs="Arial"/>
        <w:sz w:val="16"/>
        <w:szCs w:val="16"/>
      </w:rPr>
      <w:t>Obrazec</w:t>
    </w:r>
    <w:proofErr w:type="spellEnd"/>
    <w:r w:rsidRPr="00A504E6">
      <w:rPr>
        <w:rFonts w:ascii="Arial" w:hAnsi="Arial" w:cs="Arial"/>
        <w:sz w:val="16"/>
        <w:szCs w:val="16"/>
      </w:rPr>
      <w:t xml:space="preserve"> »</w:t>
    </w:r>
    <w:proofErr w:type="spellStart"/>
    <w:r w:rsidRPr="00A504E6">
      <w:rPr>
        <w:rFonts w:ascii="Arial" w:hAnsi="Arial" w:cs="Arial"/>
        <w:sz w:val="16"/>
        <w:szCs w:val="16"/>
      </w:rPr>
      <w:t>Terminski</w:t>
    </w:r>
    <w:proofErr w:type="spellEnd"/>
    <w:r w:rsidRPr="00A504E6">
      <w:rPr>
        <w:rFonts w:ascii="Arial" w:hAnsi="Arial" w:cs="Arial"/>
        <w:sz w:val="16"/>
        <w:szCs w:val="16"/>
      </w:rPr>
      <w:t xml:space="preserve"> plan«</w:t>
    </w:r>
    <w:r w:rsidR="006150F0" w:rsidRPr="00A504E6">
      <w:rPr>
        <w:rFonts w:ascii="Arial" w:hAnsi="Arial" w:cs="Arial"/>
        <w:sz w:val="16"/>
        <w:szCs w:val="16"/>
      </w:rPr>
      <w:t xml:space="preserve">                                                       </w:t>
    </w:r>
    <w:r w:rsidRPr="00A504E6">
      <w:rPr>
        <w:rFonts w:ascii="Arial" w:hAnsi="Arial" w:cs="Arial"/>
        <w:sz w:val="16"/>
        <w:szCs w:val="16"/>
      </w:rPr>
      <w:t xml:space="preserve">U430-21/2025  </w:t>
    </w:r>
    <w:r w:rsidR="006150F0" w:rsidRPr="00A504E6">
      <w:rPr>
        <w:rFonts w:ascii="Arial" w:hAnsi="Arial" w:cs="Arial"/>
        <w:sz w:val="16"/>
        <w:szCs w:val="16"/>
      </w:rPr>
      <w:t xml:space="preserve">  </w:t>
    </w:r>
    <w:r w:rsidRPr="00A504E6">
      <w:rPr>
        <w:rFonts w:ascii="Arial" w:hAnsi="Arial" w:cs="Arial"/>
        <w:sz w:val="16"/>
        <w:szCs w:val="16"/>
      </w:rPr>
      <w:t xml:space="preserve">                                                           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A504E6">
      <w:rPr>
        <w:rFonts w:ascii="Arial" w:hAnsi="Arial" w:cs="Arial"/>
        <w:sz w:val="16"/>
        <w:szCs w:val="16"/>
        <w:lang w:eastAsia="sl-SI"/>
      </w:rPr>
      <w:instrText xml:space="preserve"> PAGE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 w:rsidRPr="00A504E6">
      <w:rPr>
        <w:rFonts w:ascii="Arial" w:hAnsi="Arial" w:cs="Arial"/>
        <w:sz w:val="16"/>
        <w:szCs w:val="16"/>
      </w:rPr>
      <w:t>1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  <w:r w:rsidRPr="00A504E6">
      <w:rPr>
        <w:rFonts w:ascii="Arial" w:hAnsi="Arial" w:cs="Arial"/>
        <w:sz w:val="16"/>
        <w:szCs w:val="16"/>
        <w:lang w:eastAsia="sl-SI"/>
      </w:rPr>
      <w:t xml:space="preserve"> od </w:t>
    </w:r>
    <w:r w:rsidRPr="00B60EAB">
      <w:rPr>
        <w:rFonts w:ascii="Arial" w:hAnsi="Arial" w:cs="Arial"/>
        <w:sz w:val="16"/>
        <w:szCs w:val="16"/>
        <w:lang w:eastAsia="sl-SI"/>
      </w:rPr>
      <w:fldChar w:fldCharType="begin"/>
    </w:r>
    <w:r w:rsidRPr="00A504E6">
      <w:rPr>
        <w:rFonts w:ascii="Arial" w:hAnsi="Arial" w:cs="Arial"/>
        <w:sz w:val="16"/>
        <w:szCs w:val="16"/>
        <w:lang w:eastAsia="sl-SI"/>
      </w:rPr>
      <w:instrText xml:space="preserve"> NUMPAGES  \* Arabic  \* MERGEFORMAT </w:instrText>
    </w:r>
    <w:r w:rsidRPr="00B60EAB">
      <w:rPr>
        <w:rFonts w:ascii="Arial" w:hAnsi="Arial" w:cs="Arial"/>
        <w:sz w:val="16"/>
        <w:szCs w:val="16"/>
        <w:lang w:eastAsia="sl-SI"/>
      </w:rPr>
      <w:fldChar w:fldCharType="separate"/>
    </w:r>
    <w:r w:rsidRPr="00A504E6">
      <w:rPr>
        <w:rFonts w:ascii="Arial" w:hAnsi="Arial" w:cs="Arial"/>
        <w:sz w:val="16"/>
        <w:szCs w:val="16"/>
      </w:rPr>
      <w:t>2</w:t>
    </w:r>
    <w:r w:rsidRPr="00B60EAB">
      <w:rPr>
        <w:rFonts w:ascii="Arial" w:hAnsi="Arial" w:cs="Arial"/>
        <w:sz w:val="16"/>
        <w:szCs w:val="16"/>
        <w:lang w:eastAsia="sl-SI"/>
      </w:rPr>
      <w:fldChar w:fldCharType="end"/>
    </w:r>
  </w:p>
  <w:p w14:paraId="04967683" w14:textId="77777777" w:rsidR="00372B82" w:rsidRPr="00A504E6" w:rsidRDefault="00372B8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97D6A" w14:textId="77777777" w:rsidR="00124CEA" w:rsidRDefault="00124C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9506609">
    <w:abstractNumId w:val="8"/>
  </w:num>
  <w:num w:numId="2" w16cid:durableId="794449960">
    <w:abstractNumId w:val="6"/>
  </w:num>
  <w:num w:numId="3" w16cid:durableId="1392078524">
    <w:abstractNumId w:val="5"/>
  </w:num>
  <w:num w:numId="4" w16cid:durableId="1364329298">
    <w:abstractNumId w:val="4"/>
  </w:num>
  <w:num w:numId="5" w16cid:durableId="1889804917">
    <w:abstractNumId w:val="7"/>
  </w:num>
  <w:num w:numId="6" w16cid:durableId="1210728650">
    <w:abstractNumId w:val="3"/>
  </w:num>
  <w:num w:numId="7" w16cid:durableId="261765542">
    <w:abstractNumId w:val="2"/>
  </w:num>
  <w:num w:numId="8" w16cid:durableId="1353536357">
    <w:abstractNumId w:val="1"/>
  </w:num>
  <w:num w:numId="9" w16cid:durableId="195593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FF5"/>
    <w:rsid w:val="000126A0"/>
    <w:rsid w:val="00034616"/>
    <w:rsid w:val="0006063C"/>
    <w:rsid w:val="00076FE6"/>
    <w:rsid w:val="000C4056"/>
    <w:rsid w:val="00124CEA"/>
    <w:rsid w:val="0015074B"/>
    <w:rsid w:val="0015495B"/>
    <w:rsid w:val="00184B7A"/>
    <w:rsid w:val="0019529E"/>
    <w:rsid w:val="001C2DA7"/>
    <w:rsid w:val="001D13E9"/>
    <w:rsid w:val="002479AC"/>
    <w:rsid w:val="002820D4"/>
    <w:rsid w:val="0029639D"/>
    <w:rsid w:val="00326F90"/>
    <w:rsid w:val="00372B82"/>
    <w:rsid w:val="003B57F2"/>
    <w:rsid w:val="004222CB"/>
    <w:rsid w:val="00444331"/>
    <w:rsid w:val="004C4A82"/>
    <w:rsid w:val="00503497"/>
    <w:rsid w:val="00567AC0"/>
    <w:rsid w:val="005A6FF6"/>
    <w:rsid w:val="0060788B"/>
    <w:rsid w:val="006150F0"/>
    <w:rsid w:val="0062309A"/>
    <w:rsid w:val="00640ACA"/>
    <w:rsid w:val="00666DAA"/>
    <w:rsid w:val="0067735A"/>
    <w:rsid w:val="0068716C"/>
    <w:rsid w:val="00695E45"/>
    <w:rsid w:val="006B4CBC"/>
    <w:rsid w:val="006B6BA2"/>
    <w:rsid w:val="00742285"/>
    <w:rsid w:val="00752D9B"/>
    <w:rsid w:val="007C0BFA"/>
    <w:rsid w:val="007F4A5A"/>
    <w:rsid w:val="00814468"/>
    <w:rsid w:val="00861BE9"/>
    <w:rsid w:val="00864270"/>
    <w:rsid w:val="008C2795"/>
    <w:rsid w:val="008C6D05"/>
    <w:rsid w:val="00937379"/>
    <w:rsid w:val="00977677"/>
    <w:rsid w:val="009F49D8"/>
    <w:rsid w:val="00A44070"/>
    <w:rsid w:val="00A504E6"/>
    <w:rsid w:val="00A63414"/>
    <w:rsid w:val="00A94FCC"/>
    <w:rsid w:val="00AA1D8D"/>
    <w:rsid w:val="00AA766B"/>
    <w:rsid w:val="00AC7CE0"/>
    <w:rsid w:val="00AD4FC4"/>
    <w:rsid w:val="00AE2FD3"/>
    <w:rsid w:val="00AE3DB7"/>
    <w:rsid w:val="00B3329D"/>
    <w:rsid w:val="00B47730"/>
    <w:rsid w:val="00B54395"/>
    <w:rsid w:val="00B544E2"/>
    <w:rsid w:val="00B73434"/>
    <w:rsid w:val="00B73F5F"/>
    <w:rsid w:val="00B9271E"/>
    <w:rsid w:val="00B935E5"/>
    <w:rsid w:val="00C11792"/>
    <w:rsid w:val="00C364E6"/>
    <w:rsid w:val="00C42440"/>
    <w:rsid w:val="00C55D69"/>
    <w:rsid w:val="00CA1FE4"/>
    <w:rsid w:val="00CB0664"/>
    <w:rsid w:val="00CF23E3"/>
    <w:rsid w:val="00D006D2"/>
    <w:rsid w:val="00D75761"/>
    <w:rsid w:val="00DD64CB"/>
    <w:rsid w:val="00DF4893"/>
    <w:rsid w:val="00E031EB"/>
    <w:rsid w:val="00E47DAB"/>
    <w:rsid w:val="00E50AB3"/>
    <w:rsid w:val="00EE7D41"/>
    <w:rsid w:val="00F107AB"/>
    <w:rsid w:val="00F85881"/>
    <w:rsid w:val="00FC693F"/>
    <w:rsid w:val="00FC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619BB"/>
  <w14:defaultImageDpi w14:val="300"/>
  <w15:docId w15:val="{47956376-6BDC-45C9-BA19-D54D3946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Props1.xml><?xml version="1.0" encoding="utf-8"?>
<ds:datastoreItem xmlns:ds="http://schemas.openxmlformats.org/officeDocument/2006/customXml" ds:itemID="{F60A2837-6312-4A05-9D28-17297F9C8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0A697-0E80-44B7-BCBC-FD2196933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c6502-a716-4d0b-960c-42b45ec82fa1"/>
    <ds:schemaRef ds:uri="8a41bf80-11e5-4e98-9fef-17d1c59c1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E7100A-A298-4CDE-B701-38C38167100F}">
  <ds:schemaRefs>
    <ds:schemaRef ds:uri="http://schemas.microsoft.com/office/2006/metadata/properties"/>
    <ds:schemaRef ds:uri="http://schemas.microsoft.com/office/infopath/2007/PartnerControls"/>
    <ds:schemaRef ds:uri="c91c6502-a716-4d0b-960c-42b45ec82f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Danica Klarič</cp:lastModifiedBy>
  <cp:revision>61</cp:revision>
  <dcterms:created xsi:type="dcterms:W3CDTF">2025-12-16T16:24:00Z</dcterms:created>
  <dcterms:modified xsi:type="dcterms:W3CDTF">2026-02-02T11:19:00Z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